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204 Baby dance Діти Team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Тетяна Тизенберг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#848 Дитяча хореографічна студія МАЛЯТКО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848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